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6186662" name="f7e32f30-57df-11f0-8345-f7e67df7f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633213" name="f7e32f30-57df-11f0-8345-f7e67df7f63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7639601" name="0925fa20-57e0-11f0-a0ee-cf97c234f8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679726" name="0925fa20-57e0-11f0-a0ee-cf97c234f8c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9119890" name="bf05eca0-57e1-11f0-af78-97dc4b76e6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7536764" name="bf05eca0-57e1-11f0-af78-97dc4b76e6b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0183402" name="c32fc030-57e1-11f0-8304-4391dad440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3686074" name="c32fc030-57e1-11f0-8304-4391dad440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Elektrotableau/ Faserzement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5998718" name="e0dabe30-57e3-11f0-8c49-75535dbf75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87563" name="e0dabe30-57e3-11f0-8c49-75535dbf758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7969655" name="ea538460-57e3-11f0-bc30-2700301b81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7069164" name="ea538460-57e3-11f0-bc30-2700301b81b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>DG-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5264848" name="0d5b9b40-57e5-11f0-980a-21d1d0487f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4649379" name="0d5b9b40-57e5-11f0-980a-21d1d0487ff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6629975" name="11d1e120-57e5-11f0-a52f-8f786109f7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656782" name="11d1e120-57e5-11f0-a52f-8f786109f75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3260902" name="6a5d92d0-57e5-11f0-a7ca-572c7f849c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98142" name="6a5d92d0-57e5-11f0-a7ca-572c7f849c3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6485119" name="6d557610-57e5-11f0-8163-3bb1b3bda5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2270865" name="6d557610-57e5-11f0-8163-3bb1b3bda54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Breitistrasse 12, 8335 Hittnau</w:t>
          </w:r>
        </w:p>
        <w:p>
          <w:pPr>
            <w:spacing w:before="0" w:after="0"/>
          </w:pPr>
          <w:r>
            <w:t>357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